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包装检验记录</w:t>
      </w:r>
    </w:p>
    <w:p>
      <w:r>
        <w:t>记录编号：FM-065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批次号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包装材料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包装方式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标识检查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检验结果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检验员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日期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表单编号：FM-065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